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0D936" w14:textId="2D96E4CD" w:rsidR="00ED0BAA" w:rsidRPr="00ED0BAA" w:rsidRDefault="00ED0BAA" w:rsidP="00ED0BAA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ZP/</w:t>
      </w:r>
      <w:r w:rsidR="00CD6406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3</w:t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/202</w:t>
      </w:r>
      <w:r w:rsidR="009F61CF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6</w:t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</w:p>
    <w:p w14:paraId="0559D7D8" w14:textId="55ED21A4" w:rsidR="00ED0BAA" w:rsidRDefault="00ED0BAA" w:rsidP="00ED0BAA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Postępowanie o udzielenie zamówienia publicznego w ramach projektu pn.: </w:t>
      </w:r>
      <w:bookmarkStart w:id="0" w:name="_Hlk203465890"/>
      <w:r w:rsidR="009F61CF" w:rsidRPr="009F61CF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5F1860"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  <w:t xml:space="preserve"> </w:t>
      </w:r>
    </w:p>
    <w:p w14:paraId="7DD635F2" w14:textId="77777777" w:rsidR="005F1860" w:rsidRDefault="005F1860" w:rsidP="00ED0BAA">
      <w:pPr>
        <w:spacing w:after="0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pl-PL" w:eastAsia="ar-SA"/>
        </w:rPr>
      </w:pPr>
    </w:p>
    <w:p w14:paraId="4CB52DD0" w14:textId="77777777" w:rsidR="005F1860" w:rsidRPr="00626712" w:rsidRDefault="005F1860" w:rsidP="005F1860">
      <w:pPr>
        <w:spacing w:after="120" w:line="360" w:lineRule="auto"/>
        <w:jc w:val="center"/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</w:pP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>Program współfinansowany ze środków Europejskiego Funduszu Rozwoju Regionalnego w ramach programu regionalnego Fundusze Europejskie dla Łódzkiego 2021 – 2027</w:t>
      </w:r>
      <w:r w:rsidRPr="00626712">
        <w:rPr>
          <w:rFonts w:ascii="Arial" w:eastAsia="Calibri" w:hAnsi="Arial" w:cs="Arial"/>
          <w:bCs/>
          <w:color w:val="000000"/>
          <w:sz w:val="24"/>
          <w:szCs w:val="24"/>
          <w:shd w:val="clear" w:color="auto" w:fill="FFFFFF"/>
          <w:lang w:val="pl-PL"/>
        </w:rPr>
        <w:t xml:space="preserve">, </w:t>
      </w:r>
      <w:r w:rsidRPr="00626712">
        <w:rPr>
          <w:rFonts w:ascii="Arial" w:eastAsia="Calibri" w:hAnsi="Arial" w:cs="Arial"/>
          <w:bCs/>
          <w:sz w:val="24"/>
          <w:szCs w:val="24"/>
          <w:lang w:val="pl-PL"/>
        </w:rPr>
        <w:t xml:space="preserve"> umowa nr FELD.02.13-IZ.00-0008/24-00</w:t>
      </w:r>
    </w:p>
    <w:p w14:paraId="0FBD6B06" w14:textId="77777777" w:rsidR="005F1860" w:rsidRPr="00ED0BAA" w:rsidRDefault="005F1860" w:rsidP="00ED0BAA">
      <w:pPr>
        <w:spacing w:after="0"/>
        <w:jc w:val="both"/>
        <w:rPr>
          <w:rFonts w:ascii="Arial" w:eastAsia="Times New Roman" w:hAnsi="Arial" w:cs="Arial"/>
          <w:bCs/>
          <w:kern w:val="2"/>
          <w:sz w:val="24"/>
          <w:szCs w:val="24"/>
          <w:lang w:val="pl-PL" w:eastAsia="ar-SA"/>
        </w:rPr>
      </w:pPr>
    </w:p>
    <w:p w14:paraId="62BA2A2C" w14:textId="4A136517" w:rsidR="00ED0BAA" w:rsidRPr="00ED0BAA" w:rsidRDefault="00ED0BAA" w:rsidP="00ED0BAA">
      <w:pPr>
        <w:spacing w:after="0"/>
        <w:jc w:val="both"/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</w:pP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bookmarkEnd w:id="0"/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ab/>
        <w:t xml:space="preserve">Załącznik nr </w:t>
      </w:r>
      <w:r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>9</w:t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ar-SA"/>
        </w:rPr>
        <w:t xml:space="preserve"> do SWZ</w:t>
      </w:r>
    </w:p>
    <w:p w14:paraId="38BE0328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6C8BE2EE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 xml:space="preserve">Zamawiający </w:t>
      </w:r>
    </w:p>
    <w:p w14:paraId="4D8DB6A7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Przedsiębiorstwo Komunalne Sp. z o.o.</w:t>
      </w:r>
    </w:p>
    <w:p w14:paraId="63BC1ECB" w14:textId="651A08CE" w:rsidR="00ED0BAA" w:rsidRDefault="00ED0BAA" w:rsidP="00ED0BAA">
      <w:pPr>
        <w:spacing w:after="0"/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</w:pP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 xml:space="preserve">Ul. Zamenhofa 17; 98-300 Wieluń </w:t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  <w:r w:rsidRPr="00ED0BAA">
        <w:rPr>
          <w:rFonts w:ascii="Arial" w:eastAsia="Times New Roman" w:hAnsi="Arial" w:cs="Arial"/>
          <w:kern w:val="2"/>
          <w:sz w:val="24"/>
          <w:szCs w:val="24"/>
          <w:lang w:val="pl-PL" w:eastAsia="zh-CN"/>
        </w:rPr>
        <w:tab/>
      </w:r>
    </w:p>
    <w:p w14:paraId="0E1A6030" w14:textId="77777777" w:rsidR="00ED0BAA" w:rsidRPr="00ED0BAA" w:rsidRDefault="00ED0BAA" w:rsidP="00ED0BAA">
      <w:pPr>
        <w:spacing w:after="0"/>
        <w:rPr>
          <w:rFonts w:ascii="Arial" w:eastAsia="Calibri" w:hAnsi="Arial" w:cs="Arial"/>
          <w:b/>
          <w:sz w:val="24"/>
          <w:szCs w:val="24"/>
          <w:lang w:val="pl-PL" w:eastAsia="pl-PL"/>
        </w:rPr>
      </w:pPr>
    </w:p>
    <w:p w14:paraId="42F64D01" w14:textId="77777777" w:rsidR="00ED0BAA" w:rsidRPr="00ED0BAA" w:rsidRDefault="00ED0BAA" w:rsidP="00ED0BAA">
      <w:pPr>
        <w:spacing w:after="0"/>
        <w:ind w:left="4248"/>
        <w:jc w:val="both"/>
        <w:rPr>
          <w:rFonts w:ascii="Arial" w:eastAsia="Times New Roman" w:hAnsi="Arial" w:cs="Arial"/>
          <w:b/>
          <w:sz w:val="24"/>
          <w:szCs w:val="24"/>
          <w:lang w:val="pl-PL" w:eastAsia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………...................., dnia  .........................</w:t>
      </w:r>
    </w:p>
    <w:p w14:paraId="38E0FEE2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2A9F000A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</w:p>
    <w:p w14:paraId="30D1549A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Nazwa Wykonawcy: ..............................................................................................</w:t>
      </w:r>
    </w:p>
    <w:p w14:paraId="69A77108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57A83EFC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Adresy  Wykonawcy: ...............................................................................................</w:t>
      </w:r>
    </w:p>
    <w:p w14:paraId="6C8525C8" w14:textId="77777777" w:rsidR="00ED0BAA" w:rsidRPr="00ED0BAA" w:rsidRDefault="00ED0BAA" w:rsidP="00ED0BAA">
      <w:pPr>
        <w:spacing w:after="0"/>
        <w:ind w:left="15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.......................................................................................................................................</w:t>
      </w:r>
    </w:p>
    <w:p w14:paraId="4B075A7F" w14:textId="77777777" w:rsidR="00ED0BAA" w:rsidRPr="00ED0BAA" w:rsidRDefault="00ED0BAA" w:rsidP="00ED0BAA">
      <w:pPr>
        <w:spacing w:after="0" w:line="256" w:lineRule="auto"/>
        <w:rPr>
          <w:rFonts w:ascii="Arial" w:eastAsia="Calibri" w:hAnsi="Arial" w:cs="Arial"/>
          <w:b/>
          <w:sz w:val="24"/>
          <w:szCs w:val="24"/>
          <w:lang w:val="pl-PL"/>
        </w:rPr>
      </w:pPr>
    </w:p>
    <w:p w14:paraId="7427A941" w14:textId="77777777" w:rsidR="00ED0BAA" w:rsidRPr="00ED0BAA" w:rsidRDefault="00ED0BAA" w:rsidP="00ED0BAA">
      <w:pPr>
        <w:spacing w:after="0" w:line="256" w:lineRule="auto"/>
        <w:rPr>
          <w:rFonts w:ascii="Arial" w:eastAsia="Calibri" w:hAnsi="Arial" w:cs="Arial"/>
          <w:sz w:val="24"/>
          <w:szCs w:val="24"/>
          <w:u w:val="single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u w:val="single"/>
          <w:lang w:val="pl-PL"/>
        </w:rPr>
        <w:t>reprezentowany przez:</w:t>
      </w:r>
    </w:p>
    <w:p w14:paraId="30950AC4" w14:textId="77777777" w:rsidR="00ED0BAA" w:rsidRPr="00ED0BAA" w:rsidRDefault="00ED0BAA" w:rsidP="00ED0BAA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4"/>
          <w:szCs w:val="24"/>
          <w:lang w:val="pl-PL"/>
        </w:rPr>
        <w:t>………………………………………………………………</w:t>
      </w:r>
    </w:p>
    <w:p w14:paraId="5E4B28CF" w14:textId="053069BF" w:rsidR="00ED0BAA" w:rsidRPr="009F61CF" w:rsidRDefault="00ED0BAA" w:rsidP="009F61CF">
      <w:pPr>
        <w:spacing w:after="0" w:line="256" w:lineRule="auto"/>
        <w:ind w:right="5953"/>
        <w:rPr>
          <w:rFonts w:ascii="Arial" w:eastAsia="Calibri" w:hAnsi="Arial" w:cs="Arial"/>
          <w:i/>
          <w:sz w:val="24"/>
          <w:szCs w:val="24"/>
          <w:lang w:val="pl-PL"/>
        </w:rPr>
      </w:pPr>
      <w:r w:rsidRPr="00ED0BAA">
        <w:rPr>
          <w:rFonts w:ascii="Arial" w:eastAsia="Calibri" w:hAnsi="Arial" w:cs="Arial"/>
          <w:i/>
          <w:sz w:val="24"/>
          <w:szCs w:val="24"/>
          <w:lang w:val="pl-PL"/>
        </w:rPr>
        <w:t>(imię, nazwisko, stanowisko/podstawa do reprezentacji)</w:t>
      </w:r>
    </w:p>
    <w:p w14:paraId="04697461" w14:textId="77777777" w:rsidR="00ED0BAA" w:rsidRPr="00ED0BAA" w:rsidRDefault="00ED0BAA" w:rsidP="00ED0BAA">
      <w:pPr>
        <w:spacing w:after="0" w:line="256" w:lineRule="auto"/>
        <w:rPr>
          <w:rFonts w:ascii="Arial" w:eastAsia="Calibri" w:hAnsi="Arial" w:cs="Arial"/>
          <w:b/>
          <w:sz w:val="20"/>
          <w:szCs w:val="20"/>
          <w:lang w:val="pl-PL"/>
        </w:rPr>
      </w:pPr>
    </w:p>
    <w:p w14:paraId="5CA26549" w14:textId="77777777" w:rsidR="00ED0BAA" w:rsidRPr="00ED0BAA" w:rsidRDefault="00ED0BAA" w:rsidP="00ED0BAA">
      <w:pPr>
        <w:spacing w:after="120" w:line="360" w:lineRule="auto"/>
        <w:jc w:val="center"/>
        <w:rPr>
          <w:rFonts w:ascii="Arial" w:eastAsia="Calibri" w:hAnsi="Arial" w:cs="Arial"/>
          <w:b/>
          <w:u w:val="single"/>
          <w:lang w:val="pl-PL"/>
        </w:rPr>
      </w:pPr>
      <w:r w:rsidRPr="00ED0BAA">
        <w:rPr>
          <w:rFonts w:ascii="Arial" w:eastAsia="Calibri" w:hAnsi="Arial" w:cs="Arial"/>
          <w:b/>
          <w:u w:val="single"/>
          <w:lang w:val="pl-PL"/>
        </w:rPr>
        <w:t xml:space="preserve">Oświadczenia wykonawcy/wykonawcy wspólnie ubiegającego się o udzielenie zamówienia </w:t>
      </w:r>
    </w:p>
    <w:p w14:paraId="5D147643" w14:textId="77777777" w:rsidR="00ED0BAA" w:rsidRPr="00ED0BAA" w:rsidRDefault="00ED0BAA" w:rsidP="00ED0BAA">
      <w:pPr>
        <w:spacing w:before="120"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  <w:lang w:val="pl-PL"/>
        </w:rPr>
      </w:pPr>
      <w:r w:rsidRPr="00ED0BAA">
        <w:rPr>
          <w:rFonts w:ascii="Arial" w:eastAsia="Calibri" w:hAnsi="Arial" w:cs="Arial"/>
          <w:b/>
          <w:sz w:val="20"/>
          <w:szCs w:val="20"/>
          <w:u w:val="single"/>
          <w:lang w:val="pl-PL"/>
        </w:rPr>
        <w:t xml:space="preserve">DOTYCZĄCE PRZESŁANEK WYKLUCZENIA Z ART. 5K ROZPORZĄDZENIA 833/2014 ORAZ ART. 7 UST. 1 USTAWY </w:t>
      </w:r>
      <w:r w:rsidRPr="00ED0BAA">
        <w:rPr>
          <w:rFonts w:ascii="Arial" w:eastAsia="Calibri" w:hAnsi="Arial" w:cs="Arial"/>
          <w:b/>
          <w:caps/>
          <w:sz w:val="20"/>
          <w:szCs w:val="20"/>
          <w:u w:val="single"/>
          <w:lang w:val="pl-PL"/>
        </w:rPr>
        <w:t>o szczególnych rozwiązaniach w zakresie przeciwdziałania wspieraniu agresji na Ukrainę oraz służących ochronie bezpieczeństwa narodowego</w:t>
      </w:r>
    </w:p>
    <w:p w14:paraId="7509D2E3" w14:textId="77777777" w:rsidR="00ED0BAA" w:rsidRPr="00ED0BAA" w:rsidRDefault="00ED0BAA" w:rsidP="00ED0BAA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lastRenderedPageBreak/>
        <w:t xml:space="preserve">składane na podstawie art. 125 ust. 1 ustawy </w:t>
      </w:r>
      <w:proofErr w:type="spellStart"/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Pzp</w:t>
      </w:r>
      <w:proofErr w:type="spellEnd"/>
    </w:p>
    <w:p w14:paraId="14EC338C" w14:textId="3E0378A8" w:rsidR="00ED0BAA" w:rsidRPr="00ED0BAA" w:rsidRDefault="00ED0BAA" w:rsidP="00ED0BAA">
      <w:pPr>
        <w:spacing w:after="0" w:line="256" w:lineRule="auto"/>
        <w:jc w:val="both"/>
        <w:rPr>
          <w:rFonts w:ascii="Arial" w:eastAsia="Calibri" w:hAnsi="Arial" w:cs="Arial"/>
          <w:b/>
          <w:bCs/>
          <w:sz w:val="24"/>
          <w:szCs w:val="24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Na potrzeby postępowania o udzielenie zamówienia publicznego </w:t>
      </w:r>
      <w:r w:rsidRPr="00ED0BAA">
        <w:rPr>
          <w:rFonts w:ascii="Arial" w:eastAsia="Calibri" w:hAnsi="Arial" w:cs="Arial"/>
          <w:sz w:val="21"/>
          <w:szCs w:val="21"/>
          <w:lang w:val="pl-PL"/>
        </w:rPr>
        <w:br/>
        <w:t>pn.</w:t>
      </w:r>
      <w:r w:rsidRPr="00ED0BAA">
        <w:rPr>
          <w:rFonts w:ascii="Arial" w:eastAsia="Calibri" w:hAnsi="Arial" w:cs="Arial"/>
          <w:b/>
          <w:sz w:val="24"/>
          <w:szCs w:val="24"/>
          <w:lang w:val="pl-PL"/>
        </w:rPr>
        <w:t xml:space="preserve"> </w:t>
      </w:r>
      <w:r w:rsidR="009F61CF" w:rsidRPr="009F61CF">
        <w:rPr>
          <w:rFonts w:ascii="Arial" w:eastAsia="Calibri" w:hAnsi="Arial" w:cs="Arial"/>
          <w:b/>
          <w:bCs/>
          <w:sz w:val="24"/>
          <w:szCs w:val="24"/>
          <w:lang w:val="pl-PL"/>
        </w:rPr>
        <w:t>„Rozbudowa instalacji biologicznego przetwarzania odpadów biodegradowalnych selektywnie zebranych, w m. Ruda k/Wielunia” w zakresie realizacji zadania - zakup i dostawa sprzętu mobilnego – rozdrabniacza mobilnego”</w:t>
      </w:r>
      <w:r w:rsidR="005F1860">
        <w:rPr>
          <w:rFonts w:ascii="Arial" w:eastAsia="Calibri" w:hAnsi="Arial" w:cs="Arial"/>
          <w:b/>
          <w:bCs/>
          <w:sz w:val="24"/>
          <w:szCs w:val="24"/>
          <w:lang w:val="pl-PL"/>
        </w:rPr>
        <w:t>.</w:t>
      </w:r>
      <w:r w:rsidRPr="00ED0BAA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ED0BAA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ED0BAA">
        <w:rPr>
          <w:rFonts w:ascii="Arial" w:eastAsia="Calibri" w:hAnsi="Arial" w:cs="Arial"/>
          <w:b/>
          <w:sz w:val="24"/>
          <w:szCs w:val="24"/>
          <w:lang w:val="pl-PL"/>
        </w:rPr>
        <w:tab/>
      </w:r>
      <w:r w:rsidRPr="00ED0BAA">
        <w:rPr>
          <w:rFonts w:ascii="Arial" w:eastAsia="Calibri" w:hAnsi="Arial" w:cs="Arial"/>
          <w:b/>
          <w:sz w:val="24"/>
          <w:szCs w:val="24"/>
          <w:lang w:val="pl-PL"/>
        </w:rPr>
        <w:tab/>
      </w:r>
    </w:p>
    <w:p w14:paraId="448236AF" w14:textId="77777777" w:rsidR="00ED0BAA" w:rsidRPr="00ED0BAA" w:rsidRDefault="00ED0BAA" w:rsidP="00ED0BAA">
      <w:pPr>
        <w:spacing w:before="240"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>prowadzonego przez Przedsiębiorstwo Komunalne Sp. z o.o.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,</w:t>
      </w:r>
      <w:r w:rsidRPr="00ED0BAA">
        <w:rPr>
          <w:rFonts w:ascii="Arial" w:eastAsia="Calibri" w:hAnsi="Arial" w:cs="Arial"/>
          <w:i/>
          <w:sz w:val="18"/>
          <w:szCs w:val="18"/>
          <w:lang w:val="pl-PL"/>
        </w:rPr>
        <w:t xml:space="preserve"> </w:t>
      </w:r>
      <w:r w:rsidRPr="00ED0BAA">
        <w:rPr>
          <w:rFonts w:ascii="Arial" w:eastAsia="Calibri" w:hAnsi="Arial" w:cs="Arial"/>
          <w:sz w:val="21"/>
          <w:szCs w:val="21"/>
          <w:lang w:val="pl-PL"/>
        </w:rPr>
        <w:t>oświadczam, co następuje:</w:t>
      </w:r>
    </w:p>
    <w:p w14:paraId="5278B396" w14:textId="77777777" w:rsidR="00ED0BAA" w:rsidRPr="00ED0BAA" w:rsidRDefault="00ED0BAA" w:rsidP="00ED0BAA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OŚWIADCZENIA DOTYCZĄCE WYKONAWCY:</w:t>
      </w:r>
    </w:p>
    <w:p w14:paraId="7B8E5D6D" w14:textId="77777777" w:rsidR="00ED0BAA" w:rsidRPr="00ED0BAA" w:rsidRDefault="00ED0BAA" w:rsidP="00ED0BAA">
      <w:pPr>
        <w:numPr>
          <w:ilvl w:val="0"/>
          <w:numId w:val="11"/>
        </w:numPr>
        <w:spacing w:before="360" w:after="0" w:line="360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Oświadczam, że nie podlegam wykluczeniu z postępowania na podstawie </w:t>
      </w:r>
      <w:r w:rsidRPr="00ED0BAA">
        <w:rPr>
          <w:rFonts w:ascii="Arial" w:eastAsia="Calibri" w:hAnsi="Arial" w:cs="Arial"/>
          <w:sz w:val="21"/>
          <w:szCs w:val="21"/>
          <w:lang w:val="pl-P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D0BAA">
        <w:rPr>
          <w:rFonts w:ascii="Arial" w:eastAsia="Calibri" w:hAnsi="Arial" w:cs="Arial"/>
          <w:sz w:val="21"/>
          <w:szCs w:val="21"/>
          <w:vertAlign w:val="superscript"/>
          <w:lang w:val="pl-PL"/>
        </w:rPr>
        <w:footnoteReference w:id="1"/>
      </w:r>
    </w:p>
    <w:p w14:paraId="1FA319EF" w14:textId="77777777" w:rsidR="00ED0BAA" w:rsidRPr="00ED0BAA" w:rsidRDefault="00ED0BAA" w:rsidP="00ED0BAA">
      <w:pPr>
        <w:numPr>
          <w:ilvl w:val="0"/>
          <w:numId w:val="11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Oświadczam, że nie zachodzą w stosunku do mnie przesłanki wykluczenia z postępowania na podstawie art. </w:t>
      </w:r>
      <w:r w:rsidRPr="00ED0BAA">
        <w:rPr>
          <w:rFonts w:ascii="Arial" w:eastAsia="Times New Roman" w:hAnsi="Arial" w:cs="Arial"/>
          <w:color w:val="222222"/>
          <w:sz w:val="21"/>
          <w:szCs w:val="21"/>
          <w:lang w:val="pl-PL" w:eastAsia="pl-PL"/>
        </w:rPr>
        <w:t xml:space="preserve">7 ust. 1 ustawy </w:t>
      </w:r>
      <w:r w:rsidRPr="00ED0BAA">
        <w:rPr>
          <w:rFonts w:ascii="Arial" w:eastAsia="Calibri" w:hAnsi="Arial" w:cs="Arial"/>
          <w:color w:val="222222"/>
          <w:sz w:val="21"/>
          <w:szCs w:val="21"/>
          <w:lang w:val="pl-PL"/>
        </w:rPr>
        <w:t>z dnia 13 kwietnia 2022 r.</w:t>
      </w:r>
      <w:r w:rsidRPr="00ED0BAA">
        <w:rPr>
          <w:rFonts w:ascii="Arial" w:eastAsia="Calibri" w:hAnsi="Arial" w:cs="Arial"/>
          <w:i/>
          <w:iCs/>
          <w:color w:val="222222"/>
          <w:sz w:val="21"/>
          <w:szCs w:val="21"/>
          <w:lang w:val="pl-PL"/>
        </w:rPr>
        <w:t xml:space="preserve"> o szczególnych rozwiązaniach w zakresie przeciwdziałania wspieraniu agresji na Ukrainę oraz służących ochronie bezpieczeństwa narodowego </w:t>
      </w:r>
      <w:r w:rsidRPr="00ED0BAA">
        <w:rPr>
          <w:rFonts w:ascii="Arial" w:eastAsia="Calibri" w:hAnsi="Arial" w:cs="Arial"/>
          <w:color w:val="222222"/>
          <w:sz w:val="21"/>
          <w:szCs w:val="21"/>
          <w:lang w:val="pl-PL"/>
        </w:rPr>
        <w:t>(Dz. U. poz. 835)</w:t>
      </w:r>
      <w:r w:rsidRPr="00ED0BAA">
        <w:rPr>
          <w:rFonts w:ascii="Arial" w:eastAsia="Calibri" w:hAnsi="Arial" w:cs="Arial"/>
          <w:i/>
          <w:iCs/>
          <w:color w:val="222222"/>
          <w:sz w:val="21"/>
          <w:szCs w:val="21"/>
          <w:lang w:val="pl-PL"/>
        </w:rPr>
        <w:t>.</w:t>
      </w:r>
      <w:r w:rsidRPr="00ED0BAA">
        <w:rPr>
          <w:rFonts w:ascii="Arial" w:eastAsia="Calibri" w:hAnsi="Arial" w:cs="Arial"/>
          <w:color w:val="222222"/>
          <w:sz w:val="21"/>
          <w:szCs w:val="21"/>
          <w:vertAlign w:val="superscript"/>
          <w:lang w:val="pl-PL"/>
        </w:rPr>
        <w:footnoteReference w:id="2"/>
      </w:r>
    </w:p>
    <w:p w14:paraId="4F2698B3" w14:textId="77777777" w:rsidR="00ED0BAA" w:rsidRPr="00ED0BAA" w:rsidRDefault="00ED0BAA" w:rsidP="00ED0BAA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lastRenderedPageBreak/>
        <w:t>INFORMACJA DOTYCZĄCA POLEGANIA NA ZDOLNOŚCIACH LUB SYTUACJI PODMIOTU UDOSTĘPNIAJĄCEGO ZASOBY W ZAKRESIE ODPOWIADAJĄCYM PONAD 10% WARTOŚCI ZAMÓWIENIA</w:t>
      </w:r>
      <w:r w:rsidRPr="00ED0BAA">
        <w:rPr>
          <w:rFonts w:ascii="Arial" w:eastAsia="Calibri" w:hAnsi="Arial" w:cs="Arial"/>
          <w:b/>
          <w:bCs/>
          <w:sz w:val="21"/>
          <w:szCs w:val="21"/>
          <w:lang w:val="pl-PL"/>
        </w:rPr>
        <w:t>:</w:t>
      </w:r>
    </w:p>
    <w:p w14:paraId="16BCF1AF" w14:textId="77777777" w:rsidR="00ED0BAA" w:rsidRPr="00ED0BAA" w:rsidRDefault="00ED0BAA" w:rsidP="00ED0BAA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bookmarkStart w:id="2" w:name="_Hlk99016800"/>
      <w:r w:rsidRPr="00ED0BAA">
        <w:rPr>
          <w:rFonts w:ascii="Arial" w:eastAsia="Calibri" w:hAnsi="Arial" w:cs="Arial"/>
          <w:color w:val="0070C0"/>
          <w:sz w:val="16"/>
          <w:szCs w:val="16"/>
          <w:lang w:val="pl-PL"/>
        </w:rPr>
        <w:t>[UWAGA</w:t>
      </w:r>
      <w:r w:rsidRPr="00ED0BAA">
        <w:rPr>
          <w:rFonts w:ascii="Arial" w:eastAsia="Calibri" w:hAnsi="Arial" w:cs="Arial"/>
          <w:i/>
          <w:color w:val="0070C0"/>
          <w:sz w:val="16"/>
          <w:szCs w:val="16"/>
          <w:lang w:val="pl-PL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D0BAA">
        <w:rPr>
          <w:rFonts w:ascii="Arial" w:eastAsia="Calibri" w:hAnsi="Arial" w:cs="Arial"/>
          <w:color w:val="0070C0"/>
          <w:sz w:val="16"/>
          <w:szCs w:val="16"/>
          <w:lang w:val="pl-PL"/>
        </w:rPr>
        <w:t>]</w:t>
      </w:r>
      <w:bookmarkEnd w:id="2"/>
    </w:p>
    <w:p w14:paraId="69907434" w14:textId="77777777" w:rsidR="00ED0BAA" w:rsidRPr="00ED0BAA" w:rsidRDefault="00ED0BAA" w:rsidP="00ED0BAA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Oświadczam, że w celu wykazania spełniania warunków udziału w postępowaniu, określonych przez zamawiającego </w:t>
      </w: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w Rozdziale 28</w:t>
      </w: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   Specyfikacji Warunków Zamówienia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,</w:t>
      </w: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 polegam na zdolnościach lub sytuacji następującego podmiotu udostępniającego zasoby: </w:t>
      </w:r>
      <w:bookmarkStart w:id="3" w:name="_Hlk99014455"/>
      <w:r w:rsidRPr="00ED0BAA">
        <w:rPr>
          <w:rFonts w:ascii="Arial" w:eastAsia="Calibri" w:hAnsi="Arial" w:cs="Arial"/>
          <w:sz w:val="21"/>
          <w:szCs w:val="21"/>
          <w:lang w:val="pl-PL"/>
        </w:rPr>
        <w:t>………………………………………………………………………...…………………………………….…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t xml:space="preserve"> </w:t>
      </w:r>
      <w:bookmarkEnd w:id="3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CEiDG</w:t>
      </w:r>
      <w:proofErr w:type="spellEnd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)</w:t>
      </w:r>
      <w:r w:rsidRPr="00ED0BAA">
        <w:rPr>
          <w:rFonts w:ascii="Arial" w:eastAsia="Calibri" w:hAnsi="Arial" w:cs="Arial"/>
          <w:sz w:val="16"/>
          <w:szCs w:val="16"/>
          <w:lang w:val="pl-PL"/>
        </w:rPr>
        <w:t>,</w:t>
      </w:r>
      <w:r w:rsidRPr="00ED0BAA">
        <w:rPr>
          <w:rFonts w:ascii="Arial" w:eastAsia="Calibri" w:hAnsi="Arial" w:cs="Arial"/>
          <w:sz w:val="21"/>
          <w:szCs w:val="21"/>
          <w:lang w:val="pl-PL"/>
        </w:rPr>
        <w:br/>
        <w:t xml:space="preserve">w następującym zakresie: …………………………………………………………………………… 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(określić odpowiedni zakres udostępnianych zasobów dla wskazanego podmiotu)</w:t>
      </w:r>
      <w:r w:rsidRPr="00ED0BAA">
        <w:rPr>
          <w:rFonts w:ascii="Arial" w:eastAsia="Calibri" w:hAnsi="Arial" w:cs="Arial"/>
          <w:iCs/>
          <w:sz w:val="16"/>
          <w:szCs w:val="16"/>
          <w:lang w:val="pl-PL"/>
        </w:rPr>
        <w:t>,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br/>
      </w: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co odpowiada ponad 10% wartości przedmiotowego zamówienia. </w:t>
      </w:r>
    </w:p>
    <w:p w14:paraId="65C6E07B" w14:textId="77777777" w:rsidR="00ED0BAA" w:rsidRPr="00ED0BAA" w:rsidRDefault="00ED0BAA" w:rsidP="00ED0BAA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OŚWIADCZENIE DOTYCZĄCE PODWYKONAWCY, NA KTÓREGO PRZYPADA PONAD 10% WARTOŚCI ZAMÓWIENIA:</w:t>
      </w:r>
    </w:p>
    <w:p w14:paraId="199EB69D" w14:textId="77777777" w:rsidR="00ED0BAA" w:rsidRPr="00ED0BAA" w:rsidRDefault="00ED0BAA" w:rsidP="00ED0BAA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ED0BAA">
        <w:rPr>
          <w:rFonts w:ascii="Arial" w:eastAsia="Calibri" w:hAnsi="Arial" w:cs="Arial"/>
          <w:color w:val="0070C0"/>
          <w:sz w:val="16"/>
          <w:szCs w:val="16"/>
          <w:lang w:val="pl-PL"/>
        </w:rPr>
        <w:t>[UWAGA</w:t>
      </w:r>
      <w:r w:rsidRPr="00ED0BAA">
        <w:rPr>
          <w:rFonts w:ascii="Arial" w:eastAsia="Calibri" w:hAnsi="Arial" w:cs="Arial"/>
          <w:i/>
          <w:color w:val="0070C0"/>
          <w:sz w:val="16"/>
          <w:szCs w:val="16"/>
          <w:lang w:val="pl-PL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D0BAA">
        <w:rPr>
          <w:rFonts w:ascii="Arial" w:eastAsia="Calibri" w:hAnsi="Arial" w:cs="Arial"/>
          <w:color w:val="0070C0"/>
          <w:sz w:val="16"/>
          <w:szCs w:val="16"/>
          <w:lang w:val="pl-PL"/>
        </w:rPr>
        <w:t>]</w:t>
      </w:r>
    </w:p>
    <w:p w14:paraId="78D05609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>Oświadczam, że w stosunku do następującego podmiotu, będącego podwykonawcą, na którego przypada ponad 10% wartości zamówienia: ………………………………………………….….……</w:t>
      </w:r>
      <w:r w:rsidRPr="00ED0BAA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CEiDG</w:t>
      </w:r>
      <w:proofErr w:type="spellEnd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)</w:t>
      </w:r>
      <w:r w:rsidRPr="00ED0BAA">
        <w:rPr>
          <w:rFonts w:ascii="Arial" w:eastAsia="Calibri" w:hAnsi="Arial" w:cs="Arial"/>
          <w:sz w:val="16"/>
          <w:szCs w:val="16"/>
          <w:lang w:val="pl-PL"/>
        </w:rPr>
        <w:t>,</w:t>
      </w:r>
      <w:r w:rsidRPr="00ED0BAA">
        <w:rPr>
          <w:rFonts w:ascii="Arial" w:eastAsia="Calibri" w:hAnsi="Arial" w:cs="Arial"/>
          <w:sz w:val="16"/>
          <w:szCs w:val="16"/>
          <w:lang w:val="pl-PL"/>
        </w:rPr>
        <w:br/>
      </w:r>
    </w:p>
    <w:p w14:paraId="6B818F87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>nie</w:t>
      </w:r>
      <w:r w:rsidRPr="00ED0BAA">
        <w:rPr>
          <w:rFonts w:ascii="Arial" w:eastAsia="Calibri" w:hAnsi="Arial" w:cs="Arial"/>
          <w:sz w:val="16"/>
          <w:szCs w:val="16"/>
          <w:lang w:val="pl-PL"/>
        </w:rPr>
        <w:t xml:space="preserve"> </w:t>
      </w:r>
      <w:r w:rsidRPr="00ED0BAA">
        <w:rPr>
          <w:rFonts w:ascii="Arial" w:eastAsia="Calibri" w:hAnsi="Arial" w:cs="Arial"/>
          <w:sz w:val="21"/>
          <w:szCs w:val="21"/>
          <w:lang w:val="pl-PL"/>
        </w:rPr>
        <w:t>zachodzą podstawy wykluczenia z postępowania o udzielenie zamówienia przewidziane w  art.  5k rozporządzenia 833/2014 w brzmieniu nadanym rozporządzeniem 2022/576.</w:t>
      </w:r>
    </w:p>
    <w:p w14:paraId="646C1C69" w14:textId="77777777" w:rsidR="00ED0BAA" w:rsidRPr="00ED0BAA" w:rsidRDefault="00ED0BAA" w:rsidP="00ED0BAA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OŚWIADCZENIE DOTYCZĄCE DOSTAWCY, NA KTÓREGO PRZYPADA PONAD 10% WARTOŚCI ZAMÓWIENIA:</w:t>
      </w:r>
    </w:p>
    <w:p w14:paraId="228AD76A" w14:textId="77777777" w:rsidR="00ED0BAA" w:rsidRPr="00ED0BAA" w:rsidRDefault="00ED0BAA" w:rsidP="00ED0BAA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  <w:r w:rsidRPr="00ED0BAA">
        <w:rPr>
          <w:rFonts w:ascii="Arial" w:eastAsia="Calibri" w:hAnsi="Arial" w:cs="Arial"/>
          <w:color w:val="0070C0"/>
          <w:sz w:val="16"/>
          <w:szCs w:val="16"/>
          <w:lang w:val="pl-PL"/>
        </w:rPr>
        <w:t>[UWAGA</w:t>
      </w:r>
      <w:r w:rsidRPr="00ED0BAA">
        <w:rPr>
          <w:rFonts w:ascii="Arial" w:eastAsia="Calibri" w:hAnsi="Arial" w:cs="Arial"/>
          <w:i/>
          <w:color w:val="0070C0"/>
          <w:sz w:val="16"/>
          <w:szCs w:val="16"/>
          <w:lang w:val="pl-PL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D0BAA">
        <w:rPr>
          <w:rFonts w:ascii="Arial" w:eastAsia="Calibri" w:hAnsi="Arial" w:cs="Arial"/>
          <w:color w:val="0070C0"/>
          <w:sz w:val="16"/>
          <w:szCs w:val="16"/>
          <w:lang w:val="pl-PL"/>
        </w:rPr>
        <w:t>]</w:t>
      </w:r>
    </w:p>
    <w:p w14:paraId="4376CD3B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>Oświadczam, że w stosunku do następującego podmiotu, będącego dostawcą, na którego przypada ponad 10% wartości zamówienia: ……………………………………..………..….……</w:t>
      </w:r>
      <w:r w:rsidRPr="00ED0BAA">
        <w:rPr>
          <w:rFonts w:ascii="Arial" w:eastAsia="Calibri" w:hAnsi="Arial" w:cs="Arial"/>
          <w:sz w:val="20"/>
          <w:szCs w:val="20"/>
          <w:lang w:val="pl-PL"/>
        </w:rPr>
        <w:t xml:space="preserve"> </w:t>
      </w:r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(podać pełną nazwę/firmę, adres, a także w zależności od podmiotu: NIP/PESEL, KRS/</w:t>
      </w:r>
      <w:proofErr w:type="spellStart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CEiDG</w:t>
      </w:r>
      <w:proofErr w:type="spellEnd"/>
      <w:r w:rsidRPr="00ED0BAA">
        <w:rPr>
          <w:rFonts w:ascii="Arial" w:eastAsia="Calibri" w:hAnsi="Arial" w:cs="Arial"/>
          <w:i/>
          <w:sz w:val="16"/>
          <w:szCs w:val="16"/>
          <w:lang w:val="pl-PL"/>
        </w:rPr>
        <w:t>)</w:t>
      </w:r>
      <w:r w:rsidRPr="00ED0BAA">
        <w:rPr>
          <w:rFonts w:ascii="Arial" w:eastAsia="Calibri" w:hAnsi="Arial" w:cs="Arial"/>
          <w:sz w:val="16"/>
          <w:szCs w:val="16"/>
          <w:lang w:val="pl-PL"/>
        </w:rPr>
        <w:t>,</w:t>
      </w:r>
      <w:r w:rsidRPr="00ED0BAA">
        <w:rPr>
          <w:rFonts w:ascii="Arial" w:eastAsia="Calibri" w:hAnsi="Arial" w:cs="Arial"/>
          <w:sz w:val="16"/>
          <w:szCs w:val="16"/>
          <w:lang w:val="pl-PL"/>
        </w:rPr>
        <w:br/>
      </w:r>
    </w:p>
    <w:p w14:paraId="3FAC3477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lastRenderedPageBreak/>
        <w:t>nie</w:t>
      </w:r>
      <w:r w:rsidRPr="00ED0BAA">
        <w:rPr>
          <w:rFonts w:ascii="Arial" w:eastAsia="Calibri" w:hAnsi="Arial" w:cs="Arial"/>
          <w:sz w:val="16"/>
          <w:szCs w:val="16"/>
          <w:lang w:val="pl-PL"/>
        </w:rPr>
        <w:t xml:space="preserve"> </w:t>
      </w:r>
      <w:r w:rsidRPr="00ED0BAA">
        <w:rPr>
          <w:rFonts w:ascii="Arial" w:eastAsia="Calibri" w:hAnsi="Arial" w:cs="Arial"/>
          <w:sz w:val="21"/>
          <w:szCs w:val="21"/>
          <w:lang w:val="pl-PL"/>
        </w:rPr>
        <w:t>zachodzą podstawy wykluczenia z postępowania o udzielenie zamówienia przewidziane w  art.  5k rozporządzenia 833/2014 w brzmieniu nadanym rozporządzeniem 2022/576.</w:t>
      </w:r>
    </w:p>
    <w:p w14:paraId="4C657F83" w14:textId="77777777" w:rsidR="00ED0BAA" w:rsidRPr="00ED0BAA" w:rsidRDefault="00ED0BAA" w:rsidP="00ED0BAA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val="pl-PL"/>
        </w:rPr>
      </w:pPr>
    </w:p>
    <w:p w14:paraId="6CD9ACF6" w14:textId="77777777" w:rsidR="00ED0BAA" w:rsidRPr="00ED0BAA" w:rsidRDefault="00ED0BAA" w:rsidP="00ED0BAA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OŚWIADCZENIE DOTYCZĄCE PODANYCH INFORMACJI:</w:t>
      </w:r>
    </w:p>
    <w:p w14:paraId="75CD5A8A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b/>
          <w:lang w:val="pl-PL"/>
        </w:rPr>
      </w:pPr>
    </w:p>
    <w:p w14:paraId="62176607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  <w:r w:rsidRPr="00ED0BAA">
        <w:rPr>
          <w:rFonts w:ascii="Arial" w:eastAsia="Calibri" w:hAnsi="Arial" w:cs="Arial"/>
          <w:sz w:val="21"/>
          <w:szCs w:val="21"/>
          <w:lang w:val="pl-PL"/>
        </w:rPr>
        <w:t xml:space="preserve">Oświadczam, że wszystkie informacje podane w powyższych oświadczeniach są aktualne </w:t>
      </w:r>
      <w:r w:rsidRPr="00ED0BAA">
        <w:rPr>
          <w:rFonts w:ascii="Arial" w:eastAsia="Calibri" w:hAnsi="Arial" w:cs="Arial"/>
          <w:sz w:val="21"/>
          <w:szCs w:val="21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36B20B29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val="pl-PL"/>
        </w:rPr>
      </w:pPr>
    </w:p>
    <w:p w14:paraId="6762FDF5" w14:textId="77777777" w:rsidR="00ED0BAA" w:rsidRPr="00ED0BAA" w:rsidRDefault="00ED0BAA" w:rsidP="00ED0BAA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>INFORMACJA DOTYCZĄCA DOSTĘPU DO PODMIOTOWYCH ŚRODKÓW DOWODOWYCH:</w:t>
      </w:r>
    </w:p>
    <w:p w14:paraId="5BB58694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  <w:lang w:val="pl-PL"/>
        </w:rPr>
      </w:pPr>
    </w:p>
    <w:p w14:paraId="5DF8CF27" w14:textId="77777777" w:rsidR="00ED0BAA" w:rsidRPr="00ED0BAA" w:rsidRDefault="00ED0BAA" w:rsidP="00ED0BAA">
      <w:pPr>
        <w:spacing w:after="0"/>
        <w:jc w:val="both"/>
        <w:rPr>
          <w:rFonts w:ascii="Cambria" w:eastAsia="Calibri" w:hAnsi="Cambria" w:cs="Arial"/>
          <w:sz w:val="24"/>
          <w:szCs w:val="24"/>
          <w:lang w:val="pl-PL"/>
        </w:rPr>
      </w:pPr>
      <w:r w:rsidRPr="00ED0BAA">
        <w:rPr>
          <w:rFonts w:ascii="Cambria" w:eastAsia="Calibri" w:hAnsi="Cambria" w:cs="Arial"/>
          <w:sz w:val="24"/>
          <w:szCs w:val="24"/>
          <w:lang w:val="pl-PL"/>
        </w:rPr>
        <w:t>Wskazuję następujące podmiotowe środki dowodowe, które można uzyskać za pomocą bezpłatnych i ogólnodostępnych baz danych, oraz</w:t>
      </w:r>
      <w:r w:rsidRPr="00ED0BAA">
        <w:rPr>
          <w:rFonts w:ascii="Cambria" w:eastAsia="Calibri" w:hAnsi="Cambria" w:cs="Times New Roman"/>
          <w:sz w:val="24"/>
          <w:szCs w:val="24"/>
          <w:lang w:val="pl-PL"/>
        </w:rPr>
        <w:t xml:space="preserve"> </w:t>
      </w:r>
      <w:r w:rsidRPr="00ED0BAA">
        <w:rPr>
          <w:rFonts w:ascii="Cambria" w:eastAsia="Calibri" w:hAnsi="Cambria" w:cs="Arial"/>
          <w:sz w:val="24"/>
          <w:szCs w:val="24"/>
          <w:lang w:val="pl-PL"/>
        </w:rPr>
        <w:t>dane umożliwiające dostęp do tych środków: ……………………………………………………………………………………………………………………..</w:t>
      </w:r>
    </w:p>
    <w:p w14:paraId="2D3000E2" w14:textId="77777777" w:rsidR="00ED0BAA" w:rsidRPr="00ED0BAA" w:rsidRDefault="00ED0BAA" w:rsidP="00ED0BAA">
      <w:pPr>
        <w:spacing w:after="0"/>
        <w:jc w:val="both"/>
        <w:rPr>
          <w:rFonts w:ascii="Cambria" w:eastAsia="Calibri" w:hAnsi="Cambria" w:cs="Arial"/>
          <w:sz w:val="20"/>
          <w:szCs w:val="20"/>
          <w:lang w:val="pl-PL"/>
        </w:rPr>
      </w:pPr>
      <w:r w:rsidRPr="00ED0BAA">
        <w:rPr>
          <w:rFonts w:ascii="Cambria" w:eastAsia="Calibri" w:hAnsi="Cambria" w:cs="Arial"/>
          <w:i/>
          <w:sz w:val="20"/>
          <w:szCs w:val="20"/>
          <w:lang w:val="pl-PL"/>
        </w:rPr>
        <w:t>(wskazać podmiotowy środek dowodowy, adres internetowy, wydający urząd lub organ, dokładne dane referencyjne dokumentacji)</w:t>
      </w:r>
    </w:p>
    <w:p w14:paraId="259E9F4B" w14:textId="77777777" w:rsidR="00ED0BAA" w:rsidRPr="00ED0BAA" w:rsidRDefault="00ED0BAA" w:rsidP="00ED0BAA">
      <w:pPr>
        <w:spacing w:after="0"/>
        <w:jc w:val="both"/>
        <w:rPr>
          <w:rFonts w:ascii="Cambria" w:eastAsia="Calibri" w:hAnsi="Cambria" w:cs="Arial"/>
          <w:i/>
          <w:sz w:val="16"/>
          <w:szCs w:val="16"/>
          <w:lang w:val="pl-PL"/>
        </w:rPr>
      </w:pPr>
    </w:p>
    <w:p w14:paraId="5151B4C5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4690D011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3C8B0899" w14:textId="77777777" w:rsidR="00ED0BAA" w:rsidRPr="00ED0BAA" w:rsidRDefault="00ED0BAA" w:rsidP="00ED0BAA">
      <w:pPr>
        <w:spacing w:after="160" w:line="360" w:lineRule="auto"/>
        <w:ind w:left="3540" w:firstLine="708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ab/>
      </w: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ab/>
      </w: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ab/>
      </w: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ab/>
      </w: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ab/>
      </w:r>
      <w:r w:rsidRPr="00ED0BAA">
        <w:rPr>
          <w:rFonts w:ascii="Arial" w:eastAsia="Calibri" w:hAnsi="Arial" w:cs="Arial"/>
          <w:b/>
          <w:sz w:val="21"/>
          <w:szCs w:val="21"/>
          <w:lang w:val="pl-PL"/>
        </w:rPr>
        <w:tab/>
      </w:r>
    </w:p>
    <w:p w14:paraId="3CD5A90D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b/>
          <w:i/>
          <w:iCs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>Podpis(y) osoby(osób) upoważnionej(</w:t>
      </w:r>
      <w:proofErr w:type="spellStart"/>
      <w:r w:rsidRPr="00ED0BAA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>ych</w:t>
      </w:r>
      <w:proofErr w:type="spellEnd"/>
      <w:r w:rsidRPr="00ED0BAA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 xml:space="preserve">) do reprezentowania podmiotu oraz złożenia kwalifikowanego podpisu elektronicznego. </w:t>
      </w:r>
    </w:p>
    <w:p w14:paraId="6BC33EE6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b/>
          <w:i/>
          <w:iCs/>
          <w:sz w:val="21"/>
          <w:szCs w:val="21"/>
          <w:lang w:val="pl-PL"/>
        </w:rPr>
      </w:pPr>
    </w:p>
    <w:p w14:paraId="3C50DBF7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b/>
          <w:i/>
          <w:iCs/>
          <w:sz w:val="21"/>
          <w:szCs w:val="21"/>
          <w:lang w:val="pl-PL"/>
        </w:rPr>
      </w:pPr>
      <w:r w:rsidRPr="00ED0BAA">
        <w:rPr>
          <w:rFonts w:ascii="Arial" w:eastAsia="Calibri" w:hAnsi="Arial" w:cs="Arial"/>
          <w:b/>
          <w:i/>
          <w:iCs/>
          <w:sz w:val="21"/>
          <w:szCs w:val="21"/>
          <w:lang w:val="pl-PL"/>
        </w:rPr>
        <w:t>W przypadku wykonawców wspólnie ubiegających się o zamówienie niniejsze oświadczenie składa każdy z Wykonawców (dotyczy również wspólników spółki cywilnej).</w:t>
      </w:r>
    </w:p>
    <w:p w14:paraId="0513677A" w14:textId="77777777" w:rsidR="00ED0BAA" w:rsidRPr="00ED0BAA" w:rsidRDefault="00ED0BAA" w:rsidP="00ED0BAA">
      <w:pPr>
        <w:spacing w:after="0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</w:p>
    <w:p w14:paraId="54757781" w14:textId="77777777" w:rsidR="00ED0BAA" w:rsidRPr="00ED0BAA" w:rsidRDefault="00ED0BAA" w:rsidP="00ED0BAA">
      <w:pPr>
        <w:spacing w:after="160"/>
        <w:jc w:val="both"/>
        <w:rPr>
          <w:rFonts w:ascii="Arial" w:eastAsia="Calibri" w:hAnsi="Arial" w:cs="Arial"/>
          <w:b/>
          <w:sz w:val="21"/>
          <w:szCs w:val="21"/>
          <w:lang w:val="pl-PL"/>
        </w:rPr>
      </w:pPr>
    </w:p>
    <w:p w14:paraId="397674F1" w14:textId="77777777" w:rsidR="00ED0BAA" w:rsidRPr="00ED0BAA" w:rsidRDefault="00ED0BAA" w:rsidP="00ED0BAA">
      <w:pPr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  <w:lang w:val="pl-PL"/>
        </w:rPr>
      </w:pPr>
    </w:p>
    <w:p w14:paraId="10711CAB" w14:textId="77777777" w:rsidR="00ED0BAA" w:rsidRPr="00ED0BAA" w:rsidRDefault="00ED0BAA" w:rsidP="00ED0BAA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60BDF2A5" w14:textId="2BBC97E1" w:rsidR="00E929B4" w:rsidRPr="00690C07" w:rsidRDefault="00E929B4" w:rsidP="00690C07"/>
    <w:sectPr w:rsidR="00E929B4" w:rsidRPr="00690C07" w:rsidSect="00ED0B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183" w:bottom="127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3113C" w14:textId="77777777" w:rsidR="00AE0BFA" w:rsidRDefault="00AE0BFA" w:rsidP="00047F68">
      <w:pPr>
        <w:spacing w:after="0" w:line="240" w:lineRule="auto"/>
      </w:pPr>
      <w:r>
        <w:separator/>
      </w:r>
    </w:p>
  </w:endnote>
  <w:endnote w:type="continuationSeparator" w:id="0">
    <w:p w14:paraId="129E4404" w14:textId="77777777" w:rsidR="00AE0BFA" w:rsidRDefault="00AE0BFA" w:rsidP="0004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3E5E" w14:textId="77777777" w:rsidR="00047F68" w:rsidRDefault="00047F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C71A6" w14:textId="77777777" w:rsidR="00047F68" w:rsidRDefault="00047F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6955" w14:textId="77777777" w:rsidR="00047F68" w:rsidRDefault="00047F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3BE9A" w14:textId="77777777" w:rsidR="00AE0BFA" w:rsidRDefault="00AE0BFA" w:rsidP="00047F68">
      <w:pPr>
        <w:spacing w:after="0" w:line="240" w:lineRule="auto"/>
      </w:pPr>
      <w:r>
        <w:separator/>
      </w:r>
    </w:p>
  </w:footnote>
  <w:footnote w:type="continuationSeparator" w:id="0">
    <w:p w14:paraId="777DA26C" w14:textId="77777777" w:rsidR="00AE0BFA" w:rsidRDefault="00AE0BFA" w:rsidP="00047F68">
      <w:pPr>
        <w:spacing w:after="0" w:line="240" w:lineRule="auto"/>
      </w:pPr>
      <w:r>
        <w:continuationSeparator/>
      </w:r>
    </w:p>
  </w:footnote>
  <w:footnote w:id="1">
    <w:p w14:paraId="5E657ACD" w14:textId="77777777" w:rsidR="00ED0BAA" w:rsidRPr="00B929A1" w:rsidRDefault="00ED0BAA" w:rsidP="00ED0B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624EA87" w14:textId="77777777" w:rsidR="00ED0BAA" w:rsidRDefault="00ED0BAA" w:rsidP="00ED0BAA">
      <w:pPr>
        <w:pStyle w:val="Tekstprzypisudolnego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1463801" w14:textId="77777777" w:rsidR="00ED0BAA" w:rsidRDefault="00ED0BAA" w:rsidP="00ED0BAA">
      <w:pPr>
        <w:pStyle w:val="Tekstprzypisudolnego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7DDF34AF" w14:textId="77777777" w:rsidR="00ED0BAA" w:rsidRPr="00B929A1" w:rsidRDefault="00ED0BAA" w:rsidP="00ED0BAA">
      <w:pPr>
        <w:pStyle w:val="Tekstprzypisudolnego"/>
        <w:numPr>
          <w:ilvl w:val="0"/>
          <w:numId w:val="10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6F511DC" w14:textId="77777777" w:rsidR="00ED0BAA" w:rsidRPr="004E3F67" w:rsidRDefault="00ED0BAA" w:rsidP="00ED0B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2BB2D11" w14:textId="77777777" w:rsidR="00ED0BAA" w:rsidRPr="00ED0BAA" w:rsidRDefault="00ED0BAA" w:rsidP="00ED0BA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ED0BAA">
        <w:rPr>
          <w:rStyle w:val="Odwoanieprzypisudolnego"/>
          <w:rFonts w:ascii="Arial" w:hAnsi="Arial" w:cs="Arial"/>
          <w:sz w:val="16"/>
          <w:szCs w:val="16"/>
          <w:lang w:val="pl-PL"/>
        </w:rPr>
        <w:footnoteRef/>
      </w:r>
      <w:r w:rsidRPr="00ED0BAA">
        <w:rPr>
          <w:rFonts w:ascii="Arial" w:hAnsi="Arial" w:cs="Arial"/>
          <w:sz w:val="16"/>
          <w:szCs w:val="16"/>
          <w:lang w:val="pl-PL"/>
        </w:rPr>
        <w:t xml:space="preserve"> </w:t>
      </w:r>
      <w:r w:rsidRPr="00ED0BAA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ED0BAA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 </w:t>
      </w:r>
      <w:r w:rsidRPr="00ED0BAA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postępowania o udzielenie zamówienia publicznego lub konkursu prowadzonego na podstawie ustawy </w:t>
      </w:r>
      <w:proofErr w:type="spellStart"/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Pzp</w:t>
      </w:r>
      <w:proofErr w:type="spellEnd"/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 xml:space="preserve"> wyklucza się:</w:t>
      </w:r>
    </w:p>
    <w:p w14:paraId="51BCC0AA" w14:textId="77777777" w:rsidR="00ED0BAA" w:rsidRPr="00ED0BAA" w:rsidRDefault="00ED0BAA" w:rsidP="00ED0BA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380B47" w14:textId="77777777" w:rsidR="00ED0BAA" w:rsidRPr="00ED0BAA" w:rsidRDefault="00ED0BAA" w:rsidP="00ED0BA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ED0BAA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E15949B" w14:textId="77777777" w:rsidR="00ED0BAA" w:rsidRPr="00ED0BAA" w:rsidRDefault="00ED0BAA" w:rsidP="00ED0BAA">
      <w:pPr>
        <w:spacing w:after="0" w:line="240" w:lineRule="auto"/>
        <w:jc w:val="both"/>
        <w:rPr>
          <w:rFonts w:ascii="Arial" w:hAnsi="Arial" w:cs="Arial"/>
          <w:sz w:val="16"/>
          <w:szCs w:val="16"/>
          <w:lang w:val="pl-PL"/>
        </w:rPr>
      </w:pPr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ED0BAA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3E215" w14:textId="77777777" w:rsidR="00047F68" w:rsidRDefault="00047F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BA71" w14:textId="7CE7F762" w:rsidR="00047F68" w:rsidRDefault="00047F68">
    <w:pPr>
      <w:pStyle w:val="Nagwek"/>
    </w:pPr>
    <w:bookmarkStart w:id="4" w:name="_Hlk192752443"/>
    <w:r>
      <w:rPr>
        <w:noProof/>
      </w:rPr>
      <w:drawing>
        <wp:inline distT="0" distB="0" distL="0" distR="0" wp14:anchorId="7EC6DBD9" wp14:editId="1CD28424">
          <wp:extent cx="5486400" cy="553085"/>
          <wp:effectExtent l="0" t="0" r="0" b="0"/>
          <wp:docPr id="11055379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3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4"/>
  </w:p>
  <w:p w14:paraId="29833306" w14:textId="77777777" w:rsidR="00047F68" w:rsidRDefault="00047F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E5109" w14:textId="77777777" w:rsidR="00047F68" w:rsidRDefault="00047F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871588">
    <w:abstractNumId w:val="8"/>
  </w:num>
  <w:num w:numId="2" w16cid:durableId="1870684292">
    <w:abstractNumId w:val="6"/>
  </w:num>
  <w:num w:numId="3" w16cid:durableId="1383361644">
    <w:abstractNumId w:val="5"/>
  </w:num>
  <w:num w:numId="4" w16cid:durableId="875968353">
    <w:abstractNumId w:val="4"/>
  </w:num>
  <w:num w:numId="5" w16cid:durableId="445925121">
    <w:abstractNumId w:val="7"/>
  </w:num>
  <w:num w:numId="6" w16cid:durableId="756943884">
    <w:abstractNumId w:val="3"/>
  </w:num>
  <w:num w:numId="7" w16cid:durableId="1008139">
    <w:abstractNumId w:val="2"/>
  </w:num>
  <w:num w:numId="8" w16cid:durableId="1761178640">
    <w:abstractNumId w:val="1"/>
  </w:num>
  <w:num w:numId="9" w16cid:durableId="1269895603">
    <w:abstractNumId w:val="0"/>
  </w:num>
  <w:num w:numId="10" w16cid:durableId="1607083268">
    <w:abstractNumId w:val="10"/>
  </w:num>
  <w:num w:numId="11" w16cid:durableId="6502141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7F68"/>
    <w:rsid w:val="0006063C"/>
    <w:rsid w:val="00067E2D"/>
    <w:rsid w:val="00100800"/>
    <w:rsid w:val="0015074B"/>
    <w:rsid w:val="00157A42"/>
    <w:rsid w:val="0029639D"/>
    <w:rsid w:val="002D2CE1"/>
    <w:rsid w:val="003159B8"/>
    <w:rsid w:val="00326F90"/>
    <w:rsid w:val="00392CF9"/>
    <w:rsid w:val="0039640C"/>
    <w:rsid w:val="00542A93"/>
    <w:rsid w:val="005F1860"/>
    <w:rsid w:val="00631922"/>
    <w:rsid w:val="00641735"/>
    <w:rsid w:val="00690C07"/>
    <w:rsid w:val="006D2277"/>
    <w:rsid w:val="0076766C"/>
    <w:rsid w:val="007E419E"/>
    <w:rsid w:val="008F12E1"/>
    <w:rsid w:val="009E67D2"/>
    <w:rsid w:val="009F61CF"/>
    <w:rsid w:val="00A727A2"/>
    <w:rsid w:val="00AA1D8D"/>
    <w:rsid w:val="00AD056D"/>
    <w:rsid w:val="00AE0BFA"/>
    <w:rsid w:val="00AF23FB"/>
    <w:rsid w:val="00AF6B6D"/>
    <w:rsid w:val="00B2171B"/>
    <w:rsid w:val="00B47730"/>
    <w:rsid w:val="00C36EE6"/>
    <w:rsid w:val="00C475FC"/>
    <w:rsid w:val="00C77A99"/>
    <w:rsid w:val="00C93934"/>
    <w:rsid w:val="00CB0664"/>
    <w:rsid w:val="00CC0657"/>
    <w:rsid w:val="00CD6406"/>
    <w:rsid w:val="00D32AF4"/>
    <w:rsid w:val="00D36033"/>
    <w:rsid w:val="00D92F41"/>
    <w:rsid w:val="00E929B4"/>
    <w:rsid w:val="00ED0BAA"/>
    <w:rsid w:val="00EE5252"/>
    <w:rsid w:val="00F36B9F"/>
    <w:rsid w:val="00FC693F"/>
    <w:rsid w:val="00FE7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7190FD"/>
  <w14:defaultImageDpi w14:val="300"/>
  <w15:docId w15:val="{33CA65F4-030E-4C68-8E7B-A351F65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D0BAA"/>
    <w:pPr>
      <w:spacing w:after="0" w:line="240" w:lineRule="auto"/>
    </w:pPr>
    <w:rPr>
      <w:rFonts w:eastAsia="Calibri"/>
      <w:sz w:val="20"/>
      <w:szCs w:val="20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D0BAA"/>
    <w:rPr>
      <w:rFonts w:eastAsia="Calibri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D0BA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950</Words>
  <Characters>5703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Sylwester Pyzalski</cp:lastModifiedBy>
  <cp:revision>6</cp:revision>
  <dcterms:created xsi:type="dcterms:W3CDTF">2025-07-15T08:02:00Z</dcterms:created>
  <dcterms:modified xsi:type="dcterms:W3CDTF">2026-03-20T09:14:00Z</dcterms:modified>
  <cp:category/>
</cp:coreProperties>
</file>